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84DFF1" w14:textId="77777777" w:rsidR="00584C49" w:rsidRPr="00884E6D" w:rsidRDefault="00000000">
      <w:pPr>
        <w:spacing w:after="200"/>
        <w:jc w:val="center"/>
        <w:rPr>
          <w:rFonts w:ascii="Verdana" w:hAnsi="Verdana"/>
          <w:sz w:val="18"/>
          <w:szCs w:val="20"/>
          <w:lang w:val="pl-PL"/>
        </w:rPr>
      </w:pPr>
      <w:r w:rsidRPr="00884E6D">
        <w:rPr>
          <w:rFonts w:ascii="Verdana" w:hAnsi="Verdana"/>
          <w:b/>
          <w:sz w:val="24"/>
          <w:szCs w:val="20"/>
          <w:lang w:val="pl-PL"/>
        </w:rPr>
        <w:t>WZÓR WYKAZU OSÓB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531"/>
        <w:gridCol w:w="8334"/>
      </w:tblGrid>
      <w:tr w:rsidR="00584C49" w:rsidRPr="00884E6D" w14:paraId="307B74CA" w14:textId="77777777">
        <w:trPr>
          <w:jc w:val="center"/>
        </w:trPr>
        <w:tc>
          <w:tcPr>
            <w:tcW w:w="1531" w:type="dxa"/>
            <w:shd w:val="clear" w:color="auto" w:fill="F8E5A2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488FEA5B" w14:textId="77777777" w:rsidR="00584C49" w:rsidRPr="00884E6D" w:rsidRDefault="00000000">
            <w:pPr>
              <w:spacing w:after="0"/>
              <w:rPr>
                <w:rFonts w:ascii="Verdana" w:hAnsi="Verdana"/>
                <w:sz w:val="18"/>
                <w:szCs w:val="20"/>
                <w:lang w:val="pl-PL"/>
              </w:rPr>
            </w:pPr>
            <w:r w:rsidRPr="00884E6D">
              <w:rPr>
                <w:rFonts w:ascii="Verdana" w:hAnsi="Verdana"/>
                <w:b/>
                <w:sz w:val="18"/>
                <w:szCs w:val="20"/>
                <w:lang w:val="pl-PL"/>
              </w:rPr>
              <w:t>1.</w:t>
            </w:r>
          </w:p>
        </w:tc>
        <w:tc>
          <w:tcPr>
            <w:tcW w:w="8334" w:type="dxa"/>
            <w:shd w:val="clear" w:color="auto" w:fill="FFF2CC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541E7BAD" w14:textId="77777777" w:rsidR="00584C49" w:rsidRPr="00884E6D" w:rsidRDefault="00000000">
            <w:pPr>
              <w:spacing w:after="0"/>
              <w:rPr>
                <w:rFonts w:ascii="Verdana" w:hAnsi="Verdana"/>
                <w:sz w:val="18"/>
                <w:szCs w:val="20"/>
                <w:lang w:val="pl-PL"/>
              </w:rPr>
            </w:pPr>
            <w:r w:rsidRPr="00884E6D">
              <w:rPr>
                <w:rFonts w:ascii="Verdana" w:hAnsi="Verdana"/>
                <w:b/>
                <w:sz w:val="18"/>
                <w:szCs w:val="20"/>
                <w:lang w:val="pl-PL"/>
              </w:rPr>
              <w:t>DANE DOTYCZĄCE ZAMAWIAJĄCEGO</w:t>
            </w:r>
          </w:p>
        </w:tc>
      </w:tr>
    </w:tbl>
    <w:p w14:paraId="0B3C342A" w14:textId="77777777" w:rsidR="00584C49" w:rsidRPr="00884E6D" w:rsidRDefault="00584C49">
      <w:pPr>
        <w:spacing w:after="0"/>
        <w:rPr>
          <w:rFonts w:ascii="Verdana" w:hAnsi="Verdana"/>
          <w:sz w:val="18"/>
          <w:szCs w:val="20"/>
          <w:lang w:val="pl-PL"/>
        </w:rPr>
      </w:pPr>
    </w:p>
    <w:p w14:paraId="1FA9ED60" w14:textId="77777777" w:rsidR="00584C49" w:rsidRPr="00884E6D" w:rsidRDefault="00000000">
      <w:pPr>
        <w:spacing w:after="20"/>
        <w:rPr>
          <w:rFonts w:ascii="Verdana" w:hAnsi="Verdana"/>
          <w:sz w:val="18"/>
          <w:szCs w:val="20"/>
          <w:lang w:val="pl-PL"/>
        </w:rPr>
      </w:pPr>
      <w:r w:rsidRPr="00884E6D">
        <w:rPr>
          <w:rFonts w:ascii="Verdana" w:hAnsi="Verdana"/>
          <w:b/>
          <w:sz w:val="18"/>
          <w:szCs w:val="20"/>
          <w:lang w:val="pl-PL"/>
        </w:rPr>
        <w:t xml:space="preserve">Nazwa zamawiającego: </w:t>
      </w:r>
      <w:r w:rsidRPr="00884E6D">
        <w:rPr>
          <w:rFonts w:ascii="Verdana" w:hAnsi="Verdana"/>
          <w:sz w:val="18"/>
          <w:szCs w:val="20"/>
          <w:lang w:val="pl-PL"/>
        </w:rPr>
        <w:t>Eko-Skarbimierz Sp. z o.o.</w:t>
      </w:r>
      <w:r w:rsidRPr="00884E6D">
        <w:rPr>
          <w:rFonts w:ascii="Verdana" w:hAnsi="Verdana"/>
          <w:sz w:val="18"/>
          <w:szCs w:val="20"/>
          <w:lang w:val="pl-PL"/>
        </w:rPr>
        <w:br/>
      </w:r>
      <w:r w:rsidRPr="00884E6D">
        <w:rPr>
          <w:rFonts w:ascii="Verdana" w:hAnsi="Verdana"/>
          <w:b/>
          <w:sz w:val="18"/>
          <w:szCs w:val="20"/>
          <w:lang w:val="pl-PL"/>
        </w:rPr>
        <w:t xml:space="preserve">Adres: </w:t>
      </w:r>
      <w:r w:rsidRPr="00884E6D">
        <w:rPr>
          <w:rFonts w:ascii="Verdana" w:hAnsi="Verdana"/>
          <w:sz w:val="18"/>
          <w:szCs w:val="20"/>
          <w:lang w:val="pl-PL"/>
        </w:rPr>
        <w:t>ul. Akacjowa 9, 49-318 Skarbimierz-Osiedle</w:t>
      </w:r>
      <w:r w:rsidRPr="00884E6D">
        <w:rPr>
          <w:rFonts w:ascii="Verdana" w:hAnsi="Verdana"/>
          <w:sz w:val="18"/>
          <w:szCs w:val="20"/>
          <w:lang w:val="pl-PL"/>
        </w:rPr>
        <w:br/>
      </w:r>
      <w:r w:rsidRPr="00884E6D">
        <w:rPr>
          <w:rFonts w:ascii="Verdana" w:hAnsi="Verdana"/>
          <w:b/>
          <w:sz w:val="18"/>
          <w:szCs w:val="20"/>
          <w:lang w:val="pl-PL"/>
        </w:rPr>
        <w:t xml:space="preserve">Adres poczty elektronicznej: </w:t>
      </w:r>
      <w:r w:rsidRPr="00884E6D">
        <w:rPr>
          <w:rFonts w:ascii="Verdana" w:hAnsi="Verdana"/>
          <w:sz w:val="18"/>
          <w:szCs w:val="20"/>
          <w:lang w:val="pl-PL"/>
        </w:rPr>
        <w:t>eko@skarbimierz.pl</w:t>
      </w:r>
      <w:r w:rsidRPr="00884E6D">
        <w:rPr>
          <w:rFonts w:ascii="Verdana" w:hAnsi="Verdana"/>
          <w:sz w:val="18"/>
          <w:szCs w:val="20"/>
          <w:lang w:val="pl-PL"/>
        </w:rPr>
        <w:br/>
      </w:r>
      <w:r w:rsidRPr="00884E6D">
        <w:rPr>
          <w:rFonts w:ascii="Verdana" w:hAnsi="Verdana"/>
          <w:b/>
          <w:sz w:val="18"/>
          <w:szCs w:val="20"/>
          <w:lang w:val="pl-PL"/>
        </w:rPr>
        <w:t xml:space="preserve">Nr telefonu: </w:t>
      </w:r>
      <w:r w:rsidRPr="00884E6D">
        <w:rPr>
          <w:rFonts w:ascii="Verdana" w:hAnsi="Verdana"/>
          <w:sz w:val="18"/>
          <w:szCs w:val="20"/>
          <w:lang w:val="pl-PL"/>
        </w:rPr>
        <w:t>77 411 14 15</w:t>
      </w:r>
      <w:r w:rsidRPr="00884E6D">
        <w:rPr>
          <w:rFonts w:ascii="Verdana" w:hAnsi="Verdana"/>
          <w:sz w:val="18"/>
          <w:szCs w:val="20"/>
          <w:lang w:val="pl-PL"/>
        </w:rPr>
        <w:br/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531"/>
        <w:gridCol w:w="8334"/>
      </w:tblGrid>
      <w:tr w:rsidR="00584C49" w:rsidRPr="00884E6D" w14:paraId="32EA0611" w14:textId="77777777">
        <w:trPr>
          <w:jc w:val="center"/>
        </w:trPr>
        <w:tc>
          <w:tcPr>
            <w:tcW w:w="1531" w:type="dxa"/>
            <w:shd w:val="clear" w:color="auto" w:fill="F8E5A2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5504459A" w14:textId="77777777" w:rsidR="00584C49" w:rsidRPr="00884E6D" w:rsidRDefault="00000000">
            <w:pPr>
              <w:spacing w:after="0"/>
              <w:rPr>
                <w:rFonts w:ascii="Verdana" w:hAnsi="Verdana"/>
                <w:sz w:val="18"/>
                <w:szCs w:val="20"/>
                <w:lang w:val="pl-PL"/>
              </w:rPr>
            </w:pPr>
            <w:r w:rsidRPr="00884E6D">
              <w:rPr>
                <w:rFonts w:ascii="Verdana" w:hAnsi="Verdana"/>
                <w:b/>
                <w:sz w:val="18"/>
                <w:szCs w:val="20"/>
                <w:lang w:val="pl-PL"/>
              </w:rPr>
              <w:t>2.</w:t>
            </w:r>
          </w:p>
        </w:tc>
        <w:tc>
          <w:tcPr>
            <w:tcW w:w="8334" w:type="dxa"/>
            <w:shd w:val="clear" w:color="auto" w:fill="FFF2CC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1FEF1AF6" w14:textId="77777777" w:rsidR="00584C49" w:rsidRPr="00884E6D" w:rsidRDefault="00000000">
            <w:pPr>
              <w:spacing w:after="0"/>
              <w:rPr>
                <w:rFonts w:ascii="Verdana" w:hAnsi="Verdana"/>
                <w:sz w:val="18"/>
                <w:szCs w:val="20"/>
                <w:lang w:val="pl-PL"/>
              </w:rPr>
            </w:pPr>
            <w:r w:rsidRPr="00884E6D">
              <w:rPr>
                <w:rFonts w:ascii="Verdana" w:hAnsi="Verdana"/>
                <w:b/>
                <w:sz w:val="18"/>
                <w:szCs w:val="20"/>
                <w:lang w:val="pl-PL"/>
              </w:rPr>
              <w:t>DANE POSTĘPOWANIA</w:t>
            </w:r>
          </w:p>
        </w:tc>
      </w:tr>
    </w:tbl>
    <w:p w14:paraId="56F78494" w14:textId="77777777" w:rsidR="00584C49" w:rsidRPr="00884E6D" w:rsidRDefault="00584C49">
      <w:pPr>
        <w:spacing w:after="0"/>
        <w:rPr>
          <w:rFonts w:ascii="Verdana" w:hAnsi="Verdana"/>
          <w:sz w:val="18"/>
          <w:szCs w:val="20"/>
          <w:lang w:val="pl-PL"/>
        </w:rPr>
      </w:pPr>
    </w:p>
    <w:tbl>
      <w:tblPr>
        <w:tblStyle w:val="Tabela-Siatka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891"/>
        <w:gridCol w:w="6973"/>
      </w:tblGrid>
      <w:tr w:rsidR="00584C49" w:rsidRPr="00884E6D" w14:paraId="7C89B5FB" w14:textId="77777777">
        <w:trPr>
          <w:jc w:val="center"/>
        </w:trPr>
        <w:tc>
          <w:tcPr>
            <w:tcW w:w="2891" w:type="dxa"/>
            <w:shd w:val="clear" w:color="auto" w:fill="F2F2F2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0A609C3" w14:textId="77777777" w:rsidR="00584C49" w:rsidRPr="00884E6D" w:rsidRDefault="00000000">
            <w:pPr>
              <w:spacing w:after="0"/>
              <w:rPr>
                <w:rFonts w:ascii="Verdana" w:hAnsi="Verdana"/>
                <w:sz w:val="18"/>
                <w:szCs w:val="20"/>
                <w:lang w:val="pl-PL"/>
              </w:rPr>
            </w:pPr>
            <w:r w:rsidRPr="00884E6D">
              <w:rPr>
                <w:rFonts w:ascii="Verdana" w:hAnsi="Verdana"/>
                <w:b/>
                <w:sz w:val="16"/>
                <w:szCs w:val="20"/>
                <w:lang w:val="pl-PL"/>
              </w:rPr>
              <w:t>Nazwa zamówienia</w:t>
            </w:r>
          </w:p>
        </w:tc>
        <w:tc>
          <w:tcPr>
            <w:tcW w:w="6973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CD1828A" w14:textId="77777777" w:rsidR="00584C49" w:rsidRPr="00884E6D" w:rsidRDefault="00000000">
            <w:pPr>
              <w:spacing w:after="0"/>
              <w:rPr>
                <w:rFonts w:ascii="Verdana" w:hAnsi="Verdana"/>
                <w:sz w:val="18"/>
                <w:szCs w:val="20"/>
                <w:lang w:val="pl-PL"/>
              </w:rPr>
            </w:pPr>
            <w:r w:rsidRPr="00884E6D">
              <w:rPr>
                <w:rFonts w:ascii="Verdana" w:hAnsi="Verdana"/>
                <w:b/>
                <w:sz w:val="16"/>
                <w:szCs w:val="20"/>
                <w:lang w:val="pl-PL"/>
              </w:rPr>
              <w:t>Budowa Punktu Selektywnej Zbiórki Odpadów Komunalnych - Poprawa efektywności energetycznej nowego PSZOK w formule „zaprojektuj i wybuduj”</w:t>
            </w:r>
          </w:p>
        </w:tc>
      </w:tr>
      <w:tr w:rsidR="00584C49" w:rsidRPr="00884E6D" w14:paraId="60F72CC3" w14:textId="77777777">
        <w:trPr>
          <w:jc w:val="center"/>
        </w:trPr>
        <w:tc>
          <w:tcPr>
            <w:tcW w:w="2891" w:type="dxa"/>
            <w:shd w:val="clear" w:color="auto" w:fill="F2F2F2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A1753D2" w14:textId="77777777" w:rsidR="00584C49" w:rsidRPr="00884E6D" w:rsidRDefault="00000000">
            <w:pPr>
              <w:spacing w:after="0"/>
              <w:rPr>
                <w:rFonts w:ascii="Verdana" w:hAnsi="Verdana"/>
                <w:sz w:val="18"/>
                <w:szCs w:val="20"/>
                <w:lang w:val="pl-PL"/>
              </w:rPr>
            </w:pPr>
            <w:r w:rsidRPr="00884E6D">
              <w:rPr>
                <w:rFonts w:ascii="Verdana" w:hAnsi="Verdana"/>
                <w:b/>
                <w:sz w:val="16"/>
                <w:szCs w:val="20"/>
                <w:lang w:val="pl-PL"/>
              </w:rPr>
              <w:t>Nr postępowania</w:t>
            </w:r>
          </w:p>
        </w:tc>
        <w:tc>
          <w:tcPr>
            <w:tcW w:w="6973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BF78005" w14:textId="77777777" w:rsidR="00584C49" w:rsidRPr="00884E6D" w:rsidRDefault="00000000">
            <w:pPr>
              <w:spacing w:after="0"/>
              <w:rPr>
                <w:rFonts w:ascii="Verdana" w:hAnsi="Verdana"/>
                <w:sz w:val="18"/>
                <w:szCs w:val="20"/>
                <w:lang w:val="pl-PL"/>
              </w:rPr>
            </w:pPr>
            <w:r w:rsidRPr="00884E6D">
              <w:rPr>
                <w:rFonts w:ascii="Verdana" w:hAnsi="Verdana"/>
                <w:sz w:val="16"/>
                <w:szCs w:val="20"/>
                <w:lang w:val="pl-PL"/>
              </w:rPr>
              <w:t>14/2026</w:t>
            </w:r>
          </w:p>
        </w:tc>
      </w:tr>
      <w:tr w:rsidR="00584C49" w:rsidRPr="00884E6D" w14:paraId="7214B35E" w14:textId="77777777">
        <w:trPr>
          <w:jc w:val="center"/>
        </w:trPr>
        <w:tc>
          <w:tcPr>
            <w:tcW w:w="2891" w:type="dxa"/>
            <w:shd w:val="clear" w:color="auto" w:fill="F2F2F2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57D12E1" w14:textId="77777777" w:rsidR="00584C49" w:rsidRPr="00884E6D" w:rsidRDefault="00000000">
            <w:pPr>
              <w:spacing w:after="0"/>
              <w:rPr>
                <w:rFonts w:ascii="Verdana" w:hAnsi="Verdana"/>
                <w:sz w:val="18"/>
                <w:szCs w:val="20"/>
                <w:lang w:val="pl-PL"/>
              </w:rPr>
            </w:pPr>
            <w:r w:rsidRPr="00884E6D">
              <w:rPr>
                <w:rFonts w:ascii="Verdana" w:hAnsi="Verdana"/>
                <w:b/>
                <w:sz w:val="16"/>
                <w:szCs w:val="20"/>
                <w:lang w:val="pl-PL"/>
              </w:rPr>
              <w:t>Tryb postępowania</w:t>
            </w:r>
          </w:p>
        </w:tc>
        <w:tc>
          <w:tcPr>
            <w:tcW w:w="6973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A49F3A4" w14:textId="77777777" w:rsidR="00584C49" w:rsidRPr="00884E6D" w:rsidRDefault="00000000">
            <w:pPr>
              <w:spacing w:after="0"/>
              <w:rPr>
                <w:rFonts w:ascii="Verdana" w:hAnsi="Verdana"/>
                <w:sz w:val="18"/>
                <w:szCs w:val="20"/>
                <w:lang w:val="pl-PL"/>
              </w:rPr>
            </w:pPr>
            <w:r w:rsidRPr="00884E6D">
              <w:rPr>
                <w:rFonts w:ascii="Verdana" w:hAnsi="Verdana"/>
                <w:sz w:val="16"/>
                <w:szCs w:val="20"/>
                <w:lang w:val="pl-PL"/>
              </w:rPr>
              <w:t xml:space="preserve">Tryb podstawowy bez negocjacji (art. 275 pkt 1 ustawy </w:t>
            </w:r>
            <w:proofErr w:type="spellStart"/>
            <w:r w:rsidRPr="00884E6D">
              <w:rPr>
                <w:rFonts w:ascii="Verdana" w:hAnsi="Verdana"/>
                <w:sz w:val="16"/>
                <w:szCs w:val="20"/>
                <w:lang w:val="pl-PL"/>
              </w:rPr>
              <w:t>Pzp</w:t>
            </w:r>
            <w:proofErr w:type="spellEnd"/>
            <w:r w:rsidRPr="00884E6D">
              <w:rPr>
                <w:rFonts w:ascii="Verdana" w:hAnsi="Verdana"/>
                <w:sz w:val="16"/>
                <w:szCs w:val="20"/>
                <w:lang w:val="pl-PL"/>
              </w:rPr>
              <w:t>)</w:t>
            </w:r>
          </w:p>
        </w:tc>
      </w:tr>
      <w:tr w:rsidR="00584C49" w:rsidRPr="00884E6D" w14:paraId="478CF6DA" w14:textId="77777777">
        <w:trPr>
          <w:jc w:val="center"/>
        </w:trPr>
        <w:tc>
          <w:tcPr>
            <w:tcW w:w="2891" w:type="dxa"/>
            <w:shd w:val="clear" w:color="auto" w:fill="F2F2F2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F32005B" w14:textId="77777777" w:rsidR="00584C49" w:rsidRPr="00884E6D" w:rsidRDefault="00000000">
            <w:pPr>
              <w:spacing w:after="0"/>
              <w:rPr>
                <w:rFonts w:ascii="Verdana" w:hAnsi="Verdana"/>
                <w:sz w:val="18"/>
                <w:szCs w:val="20"/>
                <w:lang w:val="pl-PL"/>
              </w:rPr>
            </w:pPr>
            <w:r w:rsidRPr="00884E6D">
              <w:rPr>
                <w:rFonts w:ascii="Verdana" w:hAnsi="Verdana"/>
                <w:b/>
                <w:sz w:val="16"/>
                <w:szCs w:val="20"/>
                <w:lang w:val="pl-PL"/>
              </w:rPr>
              <w:t>Rodzaj zamówienia</w:t>
            </w:r>
          </w:p>
        </w:tc>
        <w:tc>
          <w:tcPr>
            <w:tcW w:w="6973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C44696A" w14:textId="77777777" w:rsidR="00584C49" w:rsidRPr="00884E6D" w:rsidRDefault="00000000">
            <w:pPr>
              <w:spacing w:after="0"/>
              <w:rPr>
                <w:rFonts w:ascii="Verdana" w:hAnsi="Verdana"/>
                <w:sz w:val="18"/>
                <w:szCs w:val="20"/>
                <w:lang w:val="pl-PL"/>
              </w:rPr>
            </w:pPr>
            <w:r w:rsidRPr="00884E6D">
              <w:rPr>
                <w:rFonts w:ascii="Verdana" w:hAnsi="Verdana"/>
                <w:sz w:val="16"/>
                <w:szCs w:val="20"/>
                <w:lang w:val="pl-PL"/>
              </w:rPr>
              <w:t>Roboty budowlane</w:t>
            </w:r>
          </w:p>
        </w:tc>
      </w:tr>
    </w:tbl>
    <w:p w14:paraId="05E6DFE4" w14:textId="77777777" w:rsidR="00584C49" w:rsidRPr="00884E6D" w:rsidRDefault="00584C49">
      <w:pPr>
        <w:spacing w:after="0"/>
        <w:rPr>
          <w:rFonts w:ascii="Verdana" w:hAnsi="Verdana"/>
          <w:sz w:val="18"/>
          <w:szCs w:val="20"/>
          <w:lang w:val="pl-PL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531"/>
        <w:gridCol w:w="8334"/>
      </w:tblGrid>
      <w:tr w:rsidR="00584C49" w:rsidRPr="00884E6D" w14:paraId="56F48A42" w14:textId="77777777">
        <w:trPr>
          <w:jc w:val="center"/>
        </w:trPr>
        <w:tc>
          <w:tcPr>
            <w:tcW w:w="1531" w:type="dxa"/>
            <w:shd w:val="clear" w:color="auto" w:fill="F8E5A2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0527E761" w14:textId="77777777" w:rsidR="00584C49" w:rsidRPr="00884E6D" w:rsidRDefault="00000000">
            <w:pPr>
              <w:spacing w:after="0"/>
              <w:rPr>
                <w:rFonts w:ascii="Verdana" w:hAnsi="Verdana"/>
                <w:sz w:val="18"/>
                <w:szCs w:val="20"/>
                <w:lang w:val="pl-PL"/>
              </w:rPr>
            </w:pPr>
            <w:r w:rsidRPr="00884E6D">
              <w:rPr>
                <w:rFonts w:ascii="Verdana" w:hAnsi="Verdana"/>
                <w:b/>
                <w:sz w:val="18"/>
                <w:szCs w:val="20"/>
                <w:lang w:val="pl-PL"/>
              </w:rPr>
              <w:t>3.</w:t>
            </w:r>
          </w:p>
        </w:tc>
        <w:tc>
          <w:tcPr>
            <w:tcW w:w="8334" w:type="dxa"/>
            <w:shd w:val="clear" w:color="auto" w:fill="FFF2CC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66E41488" w14:textId="77777777" w:rsidR="00584C49" w:rsidRPr="00884E6D" w:rsidRDefault="00000000">
            <w:pPr>
              <w:spacing w:after="0"/>
              <w:rPr>
                <w:rFonts w:ascii="Verdana" w:hAnsi="Verdana"/>
                <w:sz w:val="18"/>
                <w:szCs w:val="20"/>
                <w:lang w:val="pl-PL"/>
              </w:rPr>
            </w:pPr>
            <w:r w:rsidRPr="00884E6D">
              <w:rPr>
                <w:rFonts w:ascii="Verdana" w:hAnsi="Verdana"/>
                <w:b/>
                <w:sz w:val="18"/>
                <w:szCs w:val="20"/>
                <w:lang w:val="pl-PL"/>
              </w:rPr>
              <w:t>DANE WYKONAWCY</w:t>
            </w:r>
          </w:p>
        </w:tc>
      </w:tr>
    </w:tbl>
    <w:p w14:paraId="7E68F28B" w14:textId="77777777" w:rsidR="00584C49" w:rsidRPr="00884E6D" w:rsidRDefault="00584C49">
      <w:pPr>
        <w:spacing w:after="0"/>
        <w:rPr>
          <w:rFonts w:ascii="Verdana" w:hAnsi="Verdana"/>
          <w:sz w:val="18"/>
          <w:szCs w:val="20"/>
          <w:lang w:val="pl-PL"/>
        </w:rPr>
      </w:pPr>
    </w:p>
    <w:p w14:paraId="1B2DC645" w14:textId="77777777" w:rsidR="00584C49" w:rsidRPr="00884E6D" w:rsidRDefault="00000000">
      <w:pPr>
        <w:spacing w:after="40"/>
        <w:rPr>
          <w:rFonts w:ascii="Verdana" w:hAnsi="Verdana"/>
          <w:sz w:val="18"/>
          <w:szCs w:val="20"/>
          <w:lang w:val="pl-PL"/>
        </w:rPr>
      </w:pPr>
      <w:r w:rsidRPr="00884E6D">
        <w:rPr>
          <w:rFonts w:ascii="Verdana" w:hAnsi="Verdana"/>
          <w:b/>
          <w:sz w:val="18"/>
          <w:szCs w:val="20"/>
          <w:lang w:val="pl-PL"/>
        </w:rPr>
        <w:t>Nazwa albo imię i nazwisko Wykonawcy:</w:t>
      </w:r>
    </w:p>
    <w:p w14:paraId="461BFDA3" w14:textId="77777777" w:rsidR="00584C49" w:rsidRPr="00884E6D" w:rsidRDefault="00000000">
      <w:pPr>
        <w:spacing w:after="60"/>
        <w:rPr>
          <w:rFonts w:ascii="Verdana" w:hAnsi="Verdana"/>
          <w:sz w:val="18"/>
          <w:szCs w:val="20"/>
          <w:lang w:val="pl-PL"/>
        </w:rPr>
      </w:pPr>
      <w:r w:rsidRPr="00884E6D">
        <w:rPr>
          <w:rFonts w:ascii="Verdana" w:hAnsi="Verdana"/>
          <w:sz w:val="18"/>
          <w:szCs w:val="20"/>
          <w:lang w:val="pl-PL"/>
        </w:rPr>
        <w:t>…………………………………………………………………………………………………………………………</w:t>
      </w:r>
    </w:p>
    <w:p w14:paraId="3ADE3560" w14:textId="77777777" w:rsidR="00584C49" w:rsidRPr="00884E6D" w:rsidRDefault="00000000">
      <w:pPr>
        <w:spacing w:after="40"/>
        <w:rPr>
          <w:rFonts w:ascii="Verdana" w:hAnsi="Verdana"/>
          <w:sz w:val="18"/>
          <w:szCs w:val="20"/>
          <w:lang w:val="pl-PL"/>
        </w:rPr>
      </w:pPr>
      <w:r w:rsidRPr="00884E6D">
        <w:rPr>
          <w:rFonts w:ascii="Verdana" w:hAnsi="Verdana"/>
          <w:b/>
          <w:sz w:val="18"/>
          <w:szCs w:val="20"/>
          <w:lang w:val="pl-PL"/>
        </w:rPr>
        <w:t>Siedziba / adres:</w:t>
      </w:r>
    </w:p>
    <w:p w14:paraId="79B27193" w14:textId="77777777" w:rsidR="00584C49" w:rsidRPr="00884E6D" w:rsidRDefault="00000000">
      <w:pPr>
        <w:spacing w:after="60"/>
        <w:rPr>
          <w:rFonts w:ascii="Verdana" w:hAnsi="Verdana"/>
          <w:sz w:val="18"/>
          <w:szCs w:val="20"/>
          <w:lang w:val="pl-PL"/>
        </w:rPr>
      </w:pPr>
      <w:r w:rsidRPr="00884E6D">
        <w:rPr>
          <w:rFonts w:ascii="Verdana" w:hAnsi="Verdana"/>
          <w:sz w:val="18"/>
          <w:szCs w:val="20"/>
          <w:lang w:val="pl-PL"/>
        </w:rPr>
        <w:t>…………………………………………………………………………………………………………………………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531"/>
        <w:gridCol w:w="8334"/>
      </w:tblGrid>
      <w:tr w:rsidR="00584C49" w:rsidRPr="00884E6D" w14:paraId="446AE754" w14:textId="77777777">
        <w:trPr>
          <w:jc w:val="center"/>
        </w:trPr>
        <w:tc>
          <w:tcPr>
            <w:tcW w:w="1531" w:type="dxa"/>
            <w:shd w:val="clear" w:color="auto" w:fill="F8E5A2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4DBBFC1A" w14:textId="77777777" w:rsidR="00584C49" w:rsidRPr="00884E6D" w:rsidRDefault="00000000">
            <w:pPr>
              <w:spacing w:after="0"/>
              <w:rPr>
                <w:rFonts w:ascii="Verdana" w:hAnsi="Verdana"/>
                <w:sz w:val="18"/>
                <w:szCs w:val="20"/>
                <w:lang w:val="pl-PL"/>
              </w:rPr>
            </w:pPr>
            <w:r w:rsidRPr="00884E6D">
              <w:rPr>
                <w:rFonts w:ascii="Verdana" w:hAnsi="Verdana"/>
                <w:b/>
                <w:sz w:val="18"/>
                <w:szCs w:val="20"/>
                <w:lang w:val="pl-PL"/>
              </w:rPr>
              <w:t>4.</w:t>
            </w:r>
          </w:p>
        </w:tc>
        <w:tc>
          <w:tcPr>
            <w:tcW w:w="8334" w:type="dxa"/>
            <w:shd w:val="clear" w:color="auto" w:fill="FFF2CC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3FC35A45" w14:textId="77777777" w:rsidR="00584C49" w:rsidRPr="00884E6D" w:rsidRDefault="00000000">
            <w:pPr>
              <w:spacing w:after="0"/>
              <w:rPr>
                <w:rFonts w:ascii="Verdana" w:hAnsi="Verdana"/>
                <w:sz w:val="18"/>
                <w:szCs w:val="20"/>
                <w:lang w:val="pl-PL"/>
              </w:rPr>
            </w:pPr>
            <w:r w:rsidRPr="00884E6D">
              <w:rPr>
                <w:rFonts w:ascii="Verdana" w:hAnsi="Verdana"/>
                <w:b/>
                <w:sz w:val="18"/>
                <w:szCs w:val="20"/>
                <w:lang w:val="pl-PL"/>
              </w:rPr>
              <w:t>OSOBY SKIEROWANE DO REALIZACJI ZAMÓWIENIA</w:t>
            </w:r>
          </w:p>
        </w:tc>
      </w:tr>
    </w:tbl>
    <w:p w14:paraId="54394852" w14:textId="77777777" w:rsidR="00584C49" w:rsidRPr="00884E6D" w:rsidRDefault="00584C49">
      <w:pPr>
        <w:spacing w:after="0"/>
        <w:rPr>
          <w:rFonts w:ascii="Verdana" w:hAnsi="Verdana"/>
          <w:sz w:val="18"/>
          <w:szCs w:val="20"/>
          <w:lang w:val="pl-PL"/>
        </w:rPr>
      </w:pPr>
    </w:p>
    <w:tbl>
      <w:tblPr>
        <w:tblStyle w:val="Tabela-Siatka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97"/>
        <w:gridCol w:w="1531"/>
        <w:gridCol w:w="1474"/>
        <w:gridCol w:w="1984"/>
        <w:gridCol w:w="1474"/>
        <w:gridCol w:w="1474"/>
        <w:gridCol w:w="1531"/>
      </w:tblGrid>
      <w:tr w:rsidR="00584C49" w:rsidRPr="00884E6D" w14:paraId="66A90001" w14:textId="77777777">
        <w:trPr>
          <w:tblHeader/>
          <w:jc w:val="center"/>
        </w:trPr>
        <w:tc>
          <w:tcPr>
            <w:tcW w:w="397" w:type="dxa"/>
            <w:shd w:val="clear" w:color="auto" w:fill="F8E5A2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4986495" w14:textId="77777777" w:rsidR="00584C49" w:rsidRPr="00884E6D" w:rsidRDefault="00000000">
            <w:pPr>
              <w:spacing w:after="0"/>
              <w:jc w:val="center"/>
              <w:rPr>
                <w:rFonts w:ascii="Verdana" w:hAnsi="Verdana"/>
                <w:sz w:val="18"/>
                <w:szCs w:val="20"/>
                <w:lang w:val="pl-PL"/>
              </w:rPr>
            </w:pPr>
            <w:r w:rsidRPr="00884E6D">
              <w:rPr>
                <w:rFonts w:ascii="Verdana" w:hAnsi="Verdana"/>
                <w:b/>
                <w:sz w:val="12"/>
                <w:szCs w:val="20"/>
                <w:lang w:val="pl-PL"/>
              </w:rPr>
              <w:t>Lp.</w:t>
            </w:r>
          </w:p>
        </w:tc>
        <w:tc>
          <w:tcPr>
            <w:tcW w:w="1531" w:type="dxa"/>
            <w:shd w:val="clear" w:color="auto" w:fill="F8E5A2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5576618" w14:textId="77777777" w:rsidR="00584C49" w:rsidRPr="00884E6D" w:rsidRDefault="00000000">
            <w:pPr>
              <w:spacing w:after="0"/>
              <w:jc w:val="center"/>
              <w:rPr>
                <w:rFonts w:ascii="Verdana" w:hAnsi="Verdana"/>
                <w:sz w:val="18"/>
                <w:szCs w:val="20"/>
                <w:lang w:val="pl-PL"/>
              </w:rPr>
            </w:pPr>
            <w:r w:rsidRPr="00884E6D">
              <w:rPr>
                <w:rFonts w:ascii="Verdana" w:hAnsi="Verdana"/>
                <w:b/>
                <w:sz w:val="12"/>
                <w:szCs w:val="20"/>
                <w:lang w:val="pl-PL"/>
              </w:rPr>
              <w:t>Funkcja / zakres czynności</w:t>
            </w:r>
          </w:p>
        </w:tc>
        <w:tc>
          <w:tcPr>
            <w:tcW w:w="1474" w:type="dxa"/>
            <w:shd w:val="clear" w:color="auto" w:fill="F8E5A2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4F488E1" w14:textId="77777777" w:rsidR="00584C49" w:rsidRPr="00884E6D" w:rsidRDefault="00000000">
            <w:pPr>
              <w:spacing w:after="0"/>
              <w:jc w:val="center"/>
              <w:rPr>
                <w:rFonts w:ascii="Verdana" w:hAnsi="Verdana"/>
                <w:sz w:val="18"/>
                <w:szCs w:val="20"/>
                <w:lang w:val="pl-PL"/>
              </w:rPr>
            </w:pPr>
            <w:r w:rsidRPr="00884E6D">
              <w:rPr>
                <w:rFonts w:ascii="Verdana" w:hAnsi="Verdana"/>
                <w:b/>
                <w:sz w:val="12"/>
                <w:szCs w:val="20"/>
                <w:lang w:val="pl-PL"/>
              </w:rPr>
              <w:t>Imię i nazwisko</w:t>
            </w:r>
          </w:p>
        </w:tc>
        <w:tc>
          <w:tcPr>
            <w:tcW w:w="1984" w:type="dxa"/>
            <w:shd w:val="clear" w:color="auto" w:fill="F8E5A2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433D145" w14:textId="77777777" w:rsidR="00584C49" w:rsidRPr="00884E6D" w:rsidRDefault="00000000">
            <w:pPr>
              <w:spacing w:after="0"/>
              <w:jc w:val="center"/>
              <w:rPr>
                <w:rFonts w:ascii="Verdana" w:hAnsi="Verdana"/>
                <w:sz w:val="18"/>
                <w:szCs w:val="20"/>
                <w:lang w:val="pl-PL"/>
              </w:rPr>
            </w:pPr>
            <w:r w:rsidRPr="00884E6D">
              <w:rPr>
                <w:rFonts w:ascii="Verdana" w:hAnsi="Verdana"/>
                <w:b/>
                <w:sz w:val="12"/>
                <w:szCs w:val="20"/>
                <w:lang w:val="pl-PL"/>
              </w:rPr>
              <w:t>Kwalifikacje / uprawnienia (rodzaj, specjalność, nr)</w:t>
            </w:r>
          </w:p>
        </w:tc>
        <w:tc>
          <w:tcPr>
            <w:tcW w:w="1474" w:type="dxa"/>
            <w:shd w:val="clear" w:color="auto" w:fill="F8E5A2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2EFFA04" w14:textId="77777777" w:rsidR="00584C49" w:rsidRPr="00884E6D" w:rsidRDefault="00000000">
            <w:pPr>
              <w:spacing w:after="0"/>
              <w:jc w:val="center"/>
              <w:rPr>
                <w:rFonts w:ascii="Verdana" w:hAnsi="Verdana"/>
                <w:sz w:val="18"/>
                <w:szCs w:val="20"/>
                <w:lang w:val="pl-PL"/>
              </w:rPr>
            </w:pPr>
            <w:r w:rsidRPr="00884E6D">
              <w:rPr>
                <w:rFonts w:ascii="Verdana" w:hAnsi="Verdana"/>
                <w:b/>
                <w:sz w:val="12"/>
                <w:szCs w:val="20"/>
                <w:lang w:val="pl-PL"/>
              </w:rPr>
              <w:t>Doświadczenie wymagane SWZ</w:t>
            </w:r>
          </w:p>
        </w:tc>
        <w:tc>
          <w:tcPr>
            <w:tcW w:w="1474" w:type="dxa"/>
            <w:shd w:val="clear" w:color="auto" w:fill="F8E5A2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B573CE6" w14:textId="77777777" w:rsidR="00584C49" w:rsidRPr="00884E6D" w:rsidRDefault="00000000">
            <w:pPr>
              <w:spacing w:after="0"/>
              <w:jc w:val="center"/>
              <w:rPr>
                <w:rFonts w:ascii="Verdana" w:hAnsi="Verdana"/>
                <w:sz w:val="18"/>
                <w:szCs w:val="20"/>
                <w:lang w:val="pl-PL"/>
              </w:rPr>
            </w:pPr>
            <w:r w:rsidRPr="00884E6D">
              <w:rPr>
                <w:rFonts w:ascii="Verdana" w:hAnsi="Verdana"/>
                <w:b/>
                <w:sz w:val="12"/>
                <w:szCs w:val="20"/>
                <w:lang w:val="pl-PL"/>
              </w:rPr>
              <w:t>Certyfikat OZE / kwalifikacje równoważne</w:t>
            </w:r>
          </w:p>
        </w:tc>
        <w:tc>
          <w:tcPr>
            <w:tcW w:w="1531" w:type="dxa"/>
            <w:shd w:val="clear" w:color="auto" w:fill="F8E5A2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CC82E67" w14:textId="77777777" w:rsidR="00584C49" w:rsidRPr="00884E6D" w:rsidRDefault="00000000">
            <w:pPr>
              <w:spacing w:after="0"/>
              <w:jc w:val="center"/>
              <w:rPr>
                <w:rFonts w:ascii="Verdana" w:hAnsi="Verdana"/>
                <w:sz w:val="18"/>
                <w:szCs w:val="20"/>
                <w:lang w:val="pl-PL"/>
              </w:rPr>
            </w:pPr>
            <w:r w:rsidRPr="00884E6D">
              <w:rPr>
                <w:rFonts w:ascii="Verdana" w:hAnsi="Verdana"/>
                <w:b/>
                <w:sz w:val="12"/>
                <w:szCs w:val="20"/>
                <w:lang w:val="pl-PL"/>
              </w:rPr>
              <w:t>Podstawa dysponowania</w:t>
            </w:r>
          </w:p>
        </w:tc>
      </w:tr>
      <w:tr w:rsidR="00584C49" w:rsidRPr="00884E6D" w14:paraId="1444DA3A" w14:textId="77777777">
        <w:trPr>
          <w:cantSplit/>
          <w:trHeight w:val="964"/>
          <w:jc w:val="center"/>
        </w:trPr>
        <w:tc>
          <w:tcPr>
            <w:tcW w:w="397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C72175A" w14:textId="77777777" w:rsidR="00584C49" w:rsidRPr="00884E6D" w:rsidRDefault="00000000">
            <w:pPr>
              <w:spacing w:after="0"/>
              <w:jc w:val="center"/>
              <w:rPr>
                <w:rFonts w:ascii="Verdana" w:hAnsi="Verdana"/>
                <w:sz w:val="18"/>
                <w:szCs w:val="20"/>
                <w:lang w:val="pl-PL"/>
              </w:rPr>
            </w:pPr>
            <w:r w:rsidRPr="00884E6D">
              <w:rPr>
                <w:rFonts w:ascii="Verdana" w:hAnsi="Verdana"/>
                <w:sz w:val="14"/>
                <w:szCs w:val="20"/>
                <w:lang w:val="pl-PL"/>
              </w:rPr>
              <w:t>1</w:t>
            </w:r>
          </w:p>
        </w:tc>
        <w:tc>
          <w:tcPr>
            <w:tcW w:w="1531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FF6D49A" w14:textId="77777777" w:rsidR="00584C49" w:rsidRPr="00884E6D" w:rsidRDefault="00000000">
            <w:pPr>
              <w:spacing w:after="0"/>
              <w:rPr>
                <w:rFonts w:ascii="Verdana" w:hAnsi="Verdana"/>
                <w:sz w:val="18"/>
                <w:szCs w:val="20"/>
                <w:lang w:val="pl-PL"/>
              </w:rPr>
            </w:pPr>
            <w:r w:rsidRPr="00884E6D">
              <w:rPr>
                <w:rFonts w:ascii="Verdana" w:hAnsi="Verdana"/>
                <w:sz w:val="13"/>
                <w:szCs w:val="20"/>
                <w:lang w:val="pl-PL"/>
              </w:rPr>
              <w:t>Projektant - branża elektryczna</w:t>
            </w:r>
          </w:p>
        </w:tc>
        <w:tc>
          <w:tcPr>
            <w:tcW w:w="1474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B46E9FD" w14:textId="77777777" w:rsidR="00584C49" w:rsidRPr="00884E6D" w:rsidRDefault="00584C49">
            <w:pPr>
              <w:spacing w:after="0"/>
              <w:rPr>
                <w:rFonts w:ascii="Verdana" w:hAnsi="Verdana"/>
                <w:sz w:val="18"/>
                <w:szCs w:val="20"/>
                <w:lang w:val="pl-PL"/>
              </w:rPr>
            </w:pPr>
          </w:p>
        </w:tc>
        <w:tc>
          <w:tcPr>
            <w:tcW w:w="1984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A8B8B24" w14:textId="77777777" w:rsidR="00584C49" w:rsidRPr="00884E6D" w:rsidRDefault="00000000">
            <w:pPr>
              <w:spacing w:after="0"/>
              <w:rPr>
                <w:rFonts w:ascii="Verdana" w:hAnsi="Verdana"/>
                <w:sz w:val="18"/>
                <w:szCs w:val="20"/>
                <w:lang w:val="pl-PL"/>
              </w:rPr>
            </w:pPr>
            <w:r w:rsidRPr="00884E6D">
              <w:rPr>
                <w:rFonts w:ascii="Verdana" w:hAnsi="Verdana"/>
                <w:sz w:val="12"/>
                <w:szCs w:val="20"/>
                <w:lang w:val="pl-PL"/>
              </w:rPr>
              <w:t>Uprawnienia budowlane do projektowania w specjalności instalacyjnej w zakresie sieci, instalacji i urządzeń elektrycznych i elektroenergetycznych bez ograniczeń / równoważne</w:t>
            </w:r>
          </w:p>
        </w:tc>
        <w:tc>
          <w:tcPr>
            <w:tcW w:w="1474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665C437" w14:textId="77777777" w:rsidR="00584C49" w:rsidRPr="00884E6D" w:rsidRDefault="00000000">
            <w:pPr>
              <w:spacing w:after="0"/>
              <w:rPr>
                <w:rFonts w:ascii="Verdana" w:hAnsi="Verdana"/>
                <w:sz w:val="18"/>
                <w:szCs w:val="20"/>
                <w:lang w:val="pl-PL"/>
              </w:rPr>
            </w:pPr>
            <w:r w:rsidRPr="00884E6D">
              <w:rPr>
                <w:rFonts w:ascii="Verdana" w:hAnsi="Verdana"/>
                <w:sz w:val="12"/>
                <w:szCs w:val="20"/>
                <w:lang w:val="pl-PL"/>
              </w:rPr>
              <w:t>-</w:t>
            </w:r>
          </w:p>
        </w:tc>
        <w:tc>
          <w:tcPr>
            <w:tcW w:w="1474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925272F" w14:textId="77777777" w:rsidR="00584C49" w:rsidRPr="00884E6D" w:rsidRDefault="00000000">
            <w:pPr>
              <w:spacing w:after="0"/>
              <w:rPr>
                <w:rFonts w:ascii="Verdana" w:hAnsi="Verdana"/>
                <w:sz w:val="18"/>
                <w:szCs w:val="20"/>
                <w:lang w:val="pl-PL"/>
              </w:rPr>
            </w:pPr>
            <w:r w:rsidRPr="00884E6D">
              <w:rPr>
                <w:rFonts w:ascii="Verdana" w:hAnsi="Verdana"/>
                <w:sz w:val="12"/>
                <w:szCs w:val="20"/>
                <w:lang w:val="pl-PL"/>
              </w:rPr>
              <w:t>nie dotyczy</w:t>
            </w:r>
          </w:p>
        </w:tc>
        <w:tc>
          <w:tcPr>
            <w:tcW w:w="1531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15CE833" w14:textId="77777777" w:rsidR="00584C49" w:rsidRPr="00884E6D" w:rsidRDefault="00584C49">
            <w:pPr>
              <w:spacing w:after="0"/>
              <w:rPr>
                <w:rFonts w:ascii="Verdana" w:hAnsi="Verdana"/>
                <w:sz w:val="18"/>
                <w:szCs w:val="20"/>
                <w:lang w:val="pl-PL"/>
              </w:rPr>
            </w:pPr>
          </w:p>
        </w:tc>
      </w:tr>
      <w:tr w:rsidR="00584C49" w:rsidRPr="00884E6D" w14:paraId="1693B800" w14:textId="77777777">
        <w:trPr>
          <w:cantSplit/>
          <w:trHeight w:val="964"/>
          <w:jc w:val="center"/>
        </w:trPr>
        <w:tc>
          <w:tcPr>
            <w:tcW w:w="397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074938D" w14:textId="77777777" w:rsidR="00584C49" w:rsidRPr="00884E6D" w:rsidRDefault="00000000">
            <w:pPr>
              <w:spacing w:after="0"/>
              <w:jc w:val="center"/>
              <w:rPr>
                <w:rFonts w:ascii="Verdana" w:hAnsi="Verdana"/>
                <w:sz w:val="18"/>
                <w:szCs w:val="20"/>
                <w:lang w:val="pl-PL"/>
              </w:rPr>
            </w:pPr>
            <w:r w:rsidRPr="00884E6D">
              <w:rPr>
                <w:rFonts w:ascii="Verdana" w:hAnsi="Verdana"/>
                <w:sz w:val="14"/>
                <w:szCs w:val="20"/>
                <w:lang w:val="pl-PL"/>
              </w:rPr>
              <w:t>2</w:t>
            </w:r>
          </w:p>
        </w:tc>
        <w:tc>
          <w:tcPr>
            <w:tcW w:w="1531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34D4FB5" w14:textId="77777777" w:rsidR="00584C49" w:rsidRPr="00884E6D" w:rsidRDefault="00000000">
            <w:pPr>
              <w:spacing w:after="0"/>
              <w:rPr>
                <w:rFonts w:ascii="Verdana" w:hAnsi="Verdana"/>
                <w:sz w:val="18"/>
                <w:szCs w:val="20"/>
                <w:lang w:val="pl-PL"/>
              </w:rPr>
            </w:pPr>
            <w:r w:rsidRPr="00884E6D">
              <w:rPr>
                <w:rFonts w:ascii="Verdana" w:hAnsi="Verdana"/>
                <w:sz w:val="13"/>
                <w:szCs w:val="20"/>
                <w:lang w:val="pl-PL"/>
              </w:rPr>
              <w:t>Kierownik robót - branża elektryczna</w:t>
            </w:r>
          </w:p>
        </w:tc>
        <w:tc>
          <w:tcPr>
            <w:tcW w:w="1474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7F7912B" w14:textId="77777777" w:rsidR="00584C49" w:rsidRPr="00884E6D" w:rsidRDefault="00584C49">
            <w:pPr>
              <w:spacing w:after="0"/>
              <w:rPr>
                <w:rFonts w:ascii="Verdana" w:hAnsi="Verdana"/>
                <w:sz w:val="18"/>
                <w:szCs w:val="20"/>
                <w:lang w:val="pl-PL"/>
              </w:rPr>
            </w:pPr>
          </w:p>
        </w:tc>
        <w:tc>
          <w:tcPr>
            <w:tcW w:w="1984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F890439" w14:textId="77777777" w:rsidR="00584C49" w:rsidRPr="00884E6D" w:rsidRDefault="00000000">
            <w:pPr>
              <w:spacing w:after="0"/>
              <w:rPr>
                <w:rFonts w:ascii="Verdana" w:hAnsi="Verdana"/>
                <w:sz w:val="18"/>
                <w:szCs w:val="20"/>
                <w:lang w:val="pl-PL"/>
              </w:rPr>
            </w:pPr>
            <w:r w:rsidRPr="00884E6D">
              <w:rPr>
                <w:rFonts w:ascii="Verdana" w:hAnsi="Verdana"/>
                <w:sz w:val="12"/>
                <w:szCs w:val="20"/>
                <w:lang w:val="pl-PL"/>
              </w:rPr>
              <w:t>Uprawnienia budowlane do kierowania robotami w specjalności instalacyjnej w zakresie sieci, instalacji i urządzeń elektrycznych i elektroenergetycznych bez ograniczeń / równoważne</w:t>
            </w:r>
          </w:p>
        </w:tc>
        <w:tc>
          <w:tcPr>
            <w:tcW w:w="1474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673FB3D" w14:textId="77777777" w:rsidR="00584C49" w:rsidRPr="00884E6D" w:rsidRDefault="00000000">
            <w:pPr>
              <w:spacing w:after="0"/>
              <w:rPr>
                <w:rFonts w:ascii="Verdana" w:hAnsi="Verdana"/>
                <w:sz w:val="18"/>
                <w:szCs w:val="20"/>
                <w:lang w:val="pl-PL"/>
              </w:rPr>
            </w:pPr>
            <w:r w:rsidRPr="00884E6D">
              <w:rPr>
                <w:rFonts w:ascii="Verdana" w:hAnsi="Verdana"/>
                <w:sz w:val="12"/>
                <w:szCs w:val="20"/>
                <w:lang w:val="pl-PL"/>
              </w:rPr>
              <w:t>-</w:t>
            </w:r>
          </w:p>
        </w:tc>
        <w:tc>
          <w:tcPr>
            <w:tcW w:w="1474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A7A28CD" w14:textId="77777777" w:rsidR="00584C49" w:rsidRPr="00884E6D" w:rsidRDefault="00000000">
            <w:pPr>
              <w:spacing w:after="0"/>
              <w:rPr>
                <w:rFonts w:ascii="Verdana" w:hAnsi="Verdana"/>
                <w:sz w:val="18"/>
                <w:szCs w:val="20"/>
                <w:lang w:val="pl-PL"/>
              </w:rPr>
            </w:pPr>
            <w:r w:rsidRPr="00884E6D">
              <w:rPr>
                <w:rFonts w:ascii="Verdana" w:hAnsi="Verdana"/>
                <w:sz w:val="12"/>
                <w:szCs w:val="20"/>
                <w:lang w:val="pl-PL"/>
              </w:rPr>
              <w:t>nie dotyczy</w:t>
            </w:r>
          </w:p>
        </w:tc>
        <w:tc>
          <w:tcPr>
            <w:tcW w:w="1531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B7C31E9" w14:textId="77777777" w:rsidR="00584C49" w:rsidRPr="00884E6D" w:rsidRDefault="00584C49">
            <w:pPr>
              <w:spacing w:after="0"/>
              <w:rPr>
                <w:rFonts w:ascii="Verdana" w:hAnsi="Verdana"/>
                <w:sz w:val="18"/>
                <w:szCs w:val="20"/>
                <w:lang w:val="pl-PL"/>
              </w:rPr>
            </w:pPr>
          </w:p>
        </w:tc>
      </w:tr>
      <w:tr w:rsidR="00584C49" w:rsidRPr="00884E6D" w14:paraId="714AF46A" w14:textId="77777777">
        <w:trPr>
          <w:cantSplit/>
          <w:trHeight w:val="964"/>
          <w:jc w:val="center"/>
        </w:trPr>
        <w:tc>
          <w:tcPr>
            <w:tcW w:w="397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C069152" w14:textId="77777777" w:rsidR="00584C49" w:rsidRPr="00884E6D" w:rsidRDefault="00000000">
            <w:pPr>
              <w:spacing w:after="0"/>
              <w:jc w:val="center"/>
              <w:rPr>
                <w:rFonts w:ascii="Verdana" w:hAnsi="Verdana"/>
                <w:sz w:val="18"/>
                <w:szCs w:val="20"/>
                <w:lang w:val="pl-PL"/>
              </w:rPr>
            </w:pPr>
            <w:r w:rsidRPr="00884E6D">
              <w:rPr>
                <w:rFonts w:ascii="Verdana" w:hAnsi="Verdana"/>
                <w:sz w:val="14"/>
                <w:szCs w:val="20"/>
                <w:lang w:val="pl-PL"/>
              </w:rPr>
              <w:t>3</w:t>
            </w:r>
          </w:p>
        </w:tc>
        <w:tc>
          <w:tcPr>
            <w:tcW w:w="1531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301CEE7" w14:textId="77777777" w:rsidR="00584C49" w:rsidRPr="00884E6D" w:rsidRDefault="00000000">
            <w:pPr>
              <w:spacing w:after="0"/>
              <w:rPr>
                <w:rFonts w:ascii="Verdana" w:hAnsi="Verdana"/>
                <w:sz w:val="18"/>
                <w:szCs w:val="20"/>
                <w:lang w:val="pl-PL"/>
              </w:rPr>
            </w:pPr>
            <w:r w:rsidRPr="00884E6D">
              <w:rPr>
                <w:rFonts w:ascii="Verdana" w:hAnsi="Verdana"/>
                <w:sz w:val="13"/>
                <w:szCs w:val="20"/>
                <w:lang w:val="pl-PL"/>
              </w:rPr>
              <w:t>Instalator OZE nr 1</w:t>
            </w:r>
          </w:p>
        </w:tc>
        <w:tc>
          <w:tcPr>
            <w:tcW w:w="1474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76B6522" w14:textId="77777777" w:rsidR="00584C49" w:rsidRPr="00884E6D" w:rsidRDefault="00584C49">
            <w:pPr>
              <w:spacing w:after="0"/>
              <w:rPr>
                <w:rFonts w:ascii="Verdana" w:hAnsi="Verdana"/>
                <w:sz w:val="18"/>
                <w:szCs w:val="20"/>
                <w:lang w:val="pl-PL"/>
              </w:rPr>
            </w:pPr>
          </w:p>
        </w:tc>
        <w:tc>
          <w:tcPr>
            <w:tcW w:w="1984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E13B4CC" w14:textId="77777777" w:rsidR="00584C49" w:rsidRPr="00884E6D" w:rsidRDefault="00000000">
            <w:pPr>
              <w:spacing w:after="0"/>
              <w:rPr>
                <w:rFonts w:ascii="Verdana" w:hAnsi="Verdana"/>
                <w:sz w:val="18"/>
                <w:szCs w:val="20"/>
                <w:lang w:val="pl-PL"/>
              </w:rPr>
            </w:pPr>
            <w:r w:rsidRPr="00884E6D">
              <w:rPr>
                <w:rFonts w:ascii="Verdana" w:hAnsi="Verdana"/>
                <w:sz w:val="12"/>
                <w:szCs w:val="20"/>
                <w:lang w:val="pl-PL"/>
              </w:rPr>
              <w:t>-</w:t>
            </w:r>
          </w:p>
        </w:tc>
        <w:tc>
          <w:tcPr>
            <w:tcW w:w="1474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50BE214" w14:textId="77777777" w:rsidR="00584C49" w:rsidRPr="00884E6D" w:rsidRDefault="00000000">
            <w:pPr>
              <w:spacing w:after="0"/>
              <w:rPr>
                <w:rFonts w:ascii="Verdana" w:hAnsi="Verdana"/>
                <w:sz w:val="18"/>
                <w:szCs w:val="20"/>
                <w:lang w:val="pl-PL"/>
              </w:rPr>
            </w:pPr>
            <w:r w:rsidRPr="00884E6D">
              <w:rPr>
                <w:rFonts w:ascii="Verdana" w:hAnsi="Verdana"/>
                <w:sz w:val="12"/>
                <w:szCs w:val="20"/>
                <w:lang w:val="pl-PL"/>
              </w:rPr>
              <w:t>minimum 5 lat doświadczenia zawodowego przy montażu instalacji fotowoltaicznych</w:t>
            </w:r>
          </w:p>
        </w:tc>
        <w:tc>
          <w:tcPr>
            <w:tcW w:w="1474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3ED0FA8" w14:textId="77777777" w:rsidR="00584C49" w:rsidRPr="00884E6D" w:rsidRDefault="00000000">
            <w:pPr>
              <w:spacing w:after="0"/>
              <w:rPr>
                <w:rFonts w:ascii="Verdana" w:hAnsi="Verdana"/>
                <w:sz w:val="18"/>
                <w:szCs w:val="20"/>
                <w:lang w:val="pl-PL"/>
              </w:rPr>
            </w:pPr>
            <w:r w:rsidRPr="00884E6D">
              <w:rPr>
                <w:rFonts w:ascii="Verdana" w:hAnsi="Verdana"/>
                <w:sz w:val="12"/>
                <w:szCs w:val="20"/>
                <w:lang w:val="pl-PL"/>
              </w:rPr>
              <w:t>ważny certyfikat instalatora OZE UDT w zakresie systemów fotowoltaicznych / kwalifikacje równoważne</w:t>
            </w:r>
          </w:p>
        </w:tc>
        <w:tc>
          <w:tcPr>
            <w:tcW w:w="1531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87E5336" w14:textId="77777777" w:rsidR="00584C49" w:rsidRPr="00884E6D" w:rsidRDefault="00584C49">
            <w:pPr>
              <w:spacing w:after="0"/>
              <w:rPr>
                <w:rFonts w:ascii="Verdana" w:hAnsi="Verdana"/>
                <w:sz w:val="18"/>
                <w:szCs w:val="20"/>
                <w:lang w:val="pl-PL"/>
              </w:rPr>
            </w:pPr>
          </w:p>
        </w:tc>
      </w:tr>
      <w:tr w:rsidR="00584C49" w:rsidRPr="00884E6D" w14:paraId="6B1DD967" w14:textId="77777777">
        <w:trPr>
          <w:cantSplit/>
          <w:trHeight w:val="964"/>
          <w:jc w:val="center"/>
        </w:trPr>
        <w:tc>
          <w:tcPr>
            <w:tcW w:w="397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38F7061" w14:textId="77777777" w:rsidR="00584C49" w:rsidRPr="00884E6D" w:rsidRDefault="00000000">
            <w:pPr>
              <w:spacing w:after="0"/>
              <w:jc w:val="center"/>
              <w:rPr>
                <w:rFonts w:ascii="Verdana" w:hAnsi="Verdana"/>
                <w:sz w:val="18"/>
                <w:szCs w:val="20"/>
                <w:lang w:val="pl-PL"/>
              </w:rPr>
            </w:pPr>
            <w:r w:rsidRPr="00884E6D">
              <w:rPr>
                <w:rFonts w:ascii="Verdana" w:hAnsi="Verdana"/>
                <w:sz w:val="14"/>
                <w:szCs w:val="20"/>
                <w:lang w:val="pl-PL"/>
              </w:rPr>
              <w:t>4</w:t>
            </w:r>
          </w:p>
        </w:tc>
        <w:tc>
          <w:tcPr>
            <w:tcW w:w="1531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0D72C68" w14:textId="77777777" w:rsidR="00584C49" w:rsidRPr="00884E6D" w:rsidRDefault="00000000">
            <w:pPr>
              <w:spacing w:after="0"/>
              <w:rPr>
                <w:rFonts w:ascii="Verdana" w:hAnsi="Verdana"/>
                <w:sz w:val="18"/>
                <w:szCs w:val="20"/>
                <w:lang w:val="pl-PL"/>
              </w:rPr>
            </w:pPr>
            <w:r w:rsidRPr="00884E6D">
              <w:rPr>
                <w:rFonts w:ascii="Verdana" w:hAnsi="Verdana"/>
                <w:sz w:val="13"/>
                <w:szCs w:val="20"/>
                <w:lang w:val="pl-PL"/>
              </w:rPr>
              <w:t>Instalator OZE nr 2</w:t>
            </w:r>
          </w:p>
        </w:tc>
        <w:tc>
          <w:tcPr>
            <w:tcW w:w="1474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9CF4C3A" w14:textId="77777777" w:rsidR="00584C49" w:rsidRPr="00884E6D" w:rsidRDefault="00584C49">
            <w:pPr>
              <w:spacing w:after="0"/>
              <w:rPr>
                <w:rFonts w:ascii="Verdana" w:hAnsi="Verdana"/>
                <w:sz w:val="18"/>
                <w:szCs w:val="20"/>
                <w:lang w:val="pl-PL"/>
              </w:rPr>
            </w:pPr>
          </w:p>
        </w:tc>
        <w:tc>
          <w:tcPr>
            <w:tcW w:w="1984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0AC1AA0" w14:textId="77777777" w:rsidR="00584C49" w:rsidRPr="00884E6D" w:rsidRDefault="00000000">
            <w:pPr>
              <w:spacing w:after="0"/>
              <w:rPr>
                <w:rFonts w:ascii="Verdana" w:hAnsi="Verdana"/>
                <w:sz w:val="18"/>
                <w:szCs w:val="20"/>
                <w:lang w:val="pl-PL"/>
              </w:rPr>
            </w:pPr>
            <w:r w:rsidRPr="00884E6D">
              <w:rPr>
                <w:rFonts w:ascii="Verdana" w:hAnsi="Verdana"/>
                <w:sz w:val="12"/>
                <w:szCs w:val="20"/>
                <w:lang w:val="pl-PL"/>
              </w:rPr>
              <w:t>-</w:t>
            </w:r>
          </w:p>
        </w:tc>
        <w:tc>
          <w:tcPr>
            <w:tcW w:w="1474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5861F87" w14:textId="77777777" w:rsidR="00584C49" w:rsidRPr="00884E6D" w:rsidRDefault="00000000">
            <w:pPr>
              <w:spacing w:after="0"/>
              <w:rPr>
                <w:rFonts w:ascii="Verdana" w:hAnsi="Verdana"/>
                <w:sz w:val="18"/>
                <w:szCs w:val="20"/>
                <w:lang w:val="pl-PL"/>
              </w:rPr>
            </w:pPr>
            <w:r w:rsidRPr="00884E6D">
              <w:rPr>
                <w:rFonts w:ascii="Verdana" w:hAnsi="Verdana"/>
                <w:sz w:val="12"/>
                <w:szCs w:val="20"/>
                <w:lang w:val="pl-PL"/>
              </w:rPr>
              <w:t>minimum 5 lat doświadczenia zawodowego przy montażu instalacji fotowoltaicznych</w:t>
            </w:r>
          </w:p>
        </w:tc>
        <w:tc>
          <w:tcPr>
            <w:tcW w:w="1474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57448BE" w14:textId="77777777" w:rsidR="00584C49" w:rsidRPr="00884E6D" w:rsidRDefault="00000000">
            <w:pPr>
              <w:spacing w:after="0"/>
              <w:rPr>
                <w:rFonts w:ascii="Verdana" w:hAnsi="Verdana"/>
                <w:sz w:val="18"/>
                <w:szCs w:val="20"/>
                <w:lang w:val="pl-PL"/>
              </w:rPr>
            </w:pPr>
            <w:r w:rsidRPr="00884E6D">
              <w:rPr>
                <w:rFonts w:ascii="Verdana" w:hAnsi="Verdana"/>
                <w:sz w:val="12"/>
                <w:szCs w:val="20"/>
                <w:lang w:val="pl-PL"/>
              </w:rPr>
              <w:t>ważny certyfikat instalatora OZE UDT w zakresie systemów fotowoltaicznych / kwalifikacje równoważne</w:t>
            </w:r>
          </w:p>
        </w:tc>
        <w:tc>
          <w:tcPr>
            <w:tcW w:w="1531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917A4E7" w14:textId="77777777" w:rsidR="00584C49" w:rsidRPr="00884E6D" w:rsidRDefault="00584C49">
            <w:pPr>
              <w:spacing w:after="0"/>
              <w:rPr>
                <w:rFonts w:ascii="Verdana" w:hAnsi="Verdana"/>
                <w:sz w:val="18"/>
                <w:szCs w:val="20"/>
                <w:lang w:val="pl-PL"/>
              </w:rPr>
            </w:pPr>
          </w:p>
        </w:tc>
      </w:tr>
      <w:tr w:rsidR="00584C49" w:rsidRPr="00884E6D" w14:paraId="05026483" w14:textId="77777777">
        <w:trPr>
          <w:cantSplit/>
          <w:trHeight w:val="680"/>
          <w:jc w:val="center"/>
        </w:trPr>
        <w:tc>
          <w:tcPr>
            <w:tcW w:w="397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32A3A0D" w14:textId="77777777" w:rsidR="00584C49" w:rsidRPr="00884E6D" w:rsidRDefault="00000000">
            <w:pPr>
              <w:spacing w:after="0"/>
              <w:jc w:val="center"/>
              <w:rPr>
                <w:rFonts w:ascii="Verdana" w:hAnsi="Verdana"/>
                <w:sz w:val="18"/>
                <w:szCs w:val="20"/>
                <w:lang w:val="pl-PL"/>
              </w:rPr>
            </w:pPr>
            <w:r w:rsidRPr="00884E6D">
              <w:rPr>
                <w:rFonts w:ascii="Verdana" w:hAnsi="Verdana"/>
                <w:sz w:val="14"/>
                <w:szCs w:val="20"/>
                <w:lang w:val="pl-PL"/>
              </w:rPr>
              <w:t>5</w:t>
            </w:r>
          </w:p>
        </w:tc>
        <w:tc>
          <w:tcPr>
            <w:tcW w:w="1531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6020BD2" w14:textId="77777777" w:rsidR="00584C49" w:rsidRPr="00884E6D" w:rsidRDefault="00000000">
            <w:pPr>
              <w:spacing w:after="0"/>
              <w:rPr>
                <w:rFonts w:ascii="Verdana" w:hAnsi="Verdana"/>
                <w:sz w:val="18"/>
                <w:szCs w:val="20"/>
                <w:lang w:val="pl-PL"/>
              </w:rPr>
            </w:pPr>
            <w:r w:rsidRPr="00884E6D">
              <w:rPr>
                <w:rFonts w:ascii="Verdana" w:hAnsi="Verdana"/>
                <w:sz w:val="13"/>
                <w:szCs w:val="20"/>
                <w:lang w:val="pl-PL"/>
              </w:rPr>
              <w:t>Dodatkowa osoba / funkcja (jeżeli dotyczy)</w:t>
            </w:r>
          </w:p>
        </w:tc>
        <w:tc>
          <w:tcPr>
            <w:tcW w:w="1474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78C3DF3" w14:textId="77777777" w:rsidR="00584C49" w:rsidRPr="00884E6D" w:rsidRDefault="00584C49">
            <w:pPr>
              <w:spacing w:after="0"/>
              <w:rPr>
                <w:rFonts w:ascii="Verdana" w:hAnsi="Verdana"/>
                <w:sz w:val="18"/>
                <w:szCs w:val="20"/>
                <w:lang w:val="pl-PL"/>
              </w:rPr>
            </w:pPr>
          </w:p>
        </w:tc>
        <w:tc>
          <w:tcPr>
            <w:tcW w:w="1984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A3151C5" w14:textId="77777777" w:rsidR="00584C49" w:rsidRPr="00884E6D" w:rsidRDefault="00584C49">
            <w:pPr>
              <w:spacing w:after="0"/>
              <w:rPr>
                <w:rFonts w:ascii="Verdana" w:hAnsi="Verdana"/>
                <w:sz w:val="18"/>
                <w:szCs w:val="20"/>
                <w:lang w:val="pl-PL"/>
              </w:rPr>
            </w:pPr>
          </w:p>
        </w:tc>
        <w:tc>
          <w:tcPr>
            <w:tcW w:w="1474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11AB8C6" w14:textId="77777777" w:rsidR="00584C49" w:rsidRPr="00884E6D" w:rsidRDefault="00584C49">
            <w:pPr>
              <w:spacing w:after="0"/>
              <w:rPr>
                <w:rFonts w:ascii="Verdana" w:hAnsi="Verdana"/>
                <w:sz w:val="18"/>
                <w:szCs w:val="20"/>
                <w:lang w:val="pl-PL"/>
              </w:rPr>
            </w:pPr>
          </w:p>
        </w:tc>
        <w:tc>
          <w:tcPr>
            <w:tcW w:w="1474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92F6556" w14:textId="77777777" w:rsidR="00584C49" w:rsidRPr="00884E6D" w:rsidRDefault="00584C49">
            <w:pPr>
              <w:spacing w:after="0"/>
              <w:rPr>
                <w:rFonts w:ascii="Verdana" w:hAnsi="Verdana"/>
                <w:sz w:val="18"/>
                <w:szCs w:val="20"/>
                <w:lang w:val="pl-PL"/>
              </w:rPr>
            </w:pPr>
          </w:p>
        </w:tc>
        <w:tc>
          <w:tcPr>
            <w:tcW w:w="1531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A4F732D" w14:textId="77777777" w:rsidR="00584C49" w:rsidRPr="00884E6D" w:rsidRDefault="00584C49">
            <w:pPr>
              <w:spacing w:after="0"/>
              <w:rPr>
                <w:rFonts w:ascii="Verdana" w:hAnsi="Verdana"/>
                <w:sz w:val="18"/>
                <w:szCs w:val="20"/>
                <w:lang w:val="pl-PL"/>
              </w:rPr>
            </w:pPr>
          </w:p>
        </w:tc>
      </w:tr>
      <w:tr w:rsidR="00584C49" w:rsidRPr="00884E6D" w14:paraId="4074C481" w14:textId="77777777">
        <w:trPr>
          <w:cantSplit/>
          <w:trHeight w:val="680"/>
          <w:jc w:val="center"/>
        </w:trPr>
        <w:tc>
          <w:tcPr>
            <w:tcW w:w="397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7D69CED" w14:textId="77777777" w:rsidR="00584C49" w:rsidRPr="00884E6D" w:rsidRDefault="00000000">
            <w:pPr>
              <w:spacing w:after="0"/>
              <w:jc w:val="center"/>
              <w:rPr>
                <w:rFonts w:ascii="Verdana" w:hAnsi="Verdana"/>
                <w:sz w:val="18"/>
                <w:szCs w:val="20"/>
                <w:lang w:val="pl-PL"/>
              </w:rPr>
            </w:pPr>
            <w:r w:rsidRPr="00884E6D">
              <w:rPr>
                <w:rFonts w:ascii="Verdana" w:hAnsi="Verdana"/>
                <w:sz w:val="14"/>
                <w:szCs w:val="20"/>
                <w:lang w:val="pl-PL"/>
              </w:rPr>
              <w:lastRenderedPageBreak/>
              <w:t>6</w:t>
            </w:r>
          </w:p>
        </w:tc>
        <w:tc>
          <w:tcPr>
            <w:tcW w:w="1531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F4F17CD" w14:textId="77777777" w:rsidR="00584C49" w:rsidRPr="00884E6D" w:rsidRDefault="00000000">
            <w:pPr>
              <w:spacing w:after="0"/>
              <w:rPr>
                <w:rFonts w:ascii="Verdana" w:hAnsi="Verdana"/>
                <w:sz w:val="18"/>
                <w:szCs w:val="20"/>
                <w:lang w:val="pl-PL"/>
              </w:rPr>
            </w:pPr>
            <w:r w:rsidRPr="00884E6D">
              <w:rPr>
                <w:rFonts w:ascii="Verdana" w:hAnsi="Verdana"/>
                <w:sz w:val="13"/>
                <w:szCs w:val="20"/>
                <w:lang w:val="pl-PL"/>
              </w:rPr>
              <w:t>Dodatkowa osoba / funkcja (jeżeli dotyczy)</w:t>
            </w:r>
          </w:p>
        </w:tc>
        <w:tc>
          <w:tcPr>
            <w:tcW w:w="1474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850D5EF" w14:textId="77777777" w:rsidR="00584C49" w:rsidRPr="00884E6D" w:rsidRDefault="00584C49">
            <w:pPr>
              <w:spacing w:after="0"/>
              <w:rPr>
                <w:rFonts w:ascii="Verdana" w:hAnsi="Verdana"/>
                <w:sz w:val="18"/>
                <w:szCs w:val="20"/>
                <w:lang w:val="pl-PL"/>
              </w:rPr>
            </w:pPr>
          </w:p>
        </w:tc>
        <w:tc>
          <w:tcPr>
            <w:tcW w:w="1984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02C1017" w14:textId="77777777" w:rsidR="00584C49" w:rsidRPr="00884E6D" w:rsidRDefault="00584C49">
            <w:pPr>
              <w:spacing w:after="0"/>
              <w:rPr>
                <w:rFonts w:ascii="Verdana" w:hAnsi="Verdana"/>
                <w:sz w:val="18"/>
                <w:szCs w:val="20"/>
                <w:lang w:val="pl-PL"/>
              </w:rPr>
            </w:pPr>
          </w:p>
        </w:tc>
        <w:tc>
          <w:tcPr>
            <w:tcW w:w="1474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571E2CD" w14:textId="77777777" w:rsidR="00584C49" w:rsidRPr="00884E6D" w:rsidRDefault="00584C49">
            <w:pPr>
              <w:spacing w:after="0"/>
              <w:rPr>
                <w:rFonts w:ascii="Verdana" w:hAnsi="Verdana"/>
                <w:sz w:val="18"/>
                <w:szCs w:val="20"/>
                <w:lang w:val="pl-PL"/>
              </w:rPr>
            </w:pPr>
          </w:p>
        </w:tc>
        <w:tc>
          <w:tcPr>
            <w:tcW w:w="1474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D169EE6" w14:textId="77777777" w:rsidR="00584C49" w:rsidRPr="00884E6D" w:rsidRDefault="00584C49">
            <w:pPr>
              <w:spacing w:after="0"/>
              <w:rPr>
                <w:rFonts w:ascii="Verdana" w:hAnsi="Verdana"/>
                <w:sz w:val="18"/>
                <w:szCs w:val="20"/>
                <w:lang w:val="pl-PL"/>
              </w:rPr>
            </w:pPr>
          </w:p>
        </w:tc>
        <w:tc>
          <w:tcPr>
            <w:tcW w:w="1531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7DAD046" w14:textId="77777777" w:rsidR="00584C49" w:rsidRPr="00884E6D" w:rsidRDefault="00584C49">
            <w:pPr>
              <w:spacing w:after="0"/>
              <w:rPr>
                <w:rFonts w:ascii="Verdana" w:hAnsi="Verdana"/>
                <w:sz w:val="18"/>
                <w:szCs w:val="20"/>
                <w:lang w:val="pl-PL"/>
              </w:rPr>
            </w:pPr>
          </w:p>
        </w:tc>
      </w:tr>
    </w:tbl>
    <w:p w14:paraId="5AA34FBF" w14:textId="77777777" w:rsidR="00584C49" w:rsidRPr="00884E6D" w:rsidRDefault="00584C49">
      <w:pPr>
        <w:rPr>
          <w:rFonts w:ascii="Verdana" w:hAnsi="Verdana"/>
          <w:sz w:val="18"/>
          <w:szCs w:val="20"/>
          <w:lang w:val="pl-PL"/>
        </w:rPr>
      </w:pPr>
    </w:p>
    <w:p w14:paraId="463725C8" w14:textId="77777777" w:rsidR="00584C49" w:rsidRPr="00884E6D" w:rsidRDefault="00000000">
      <w:pPr>
        <w:spacing w:after="40"/>
        <w:rPr>
          <w:rFonts w:ascii="Verdana" w:hAnsi="Verdana"/>
          <w:sz w:val="18"/>
          <w:szCs w:val="20"/>
          <w:lang w:val="pl-PL"/>
        </w:rPr>
      </w:pPr>
      <w:r w:rsidRPr="00884E6D">
        <w:rPr>
          <w:rFonts w:ascii="Verdana" w:hAnsi="Verdana"/>
          <w:b/>
          <w:sz w:val="18"/>
          <w:szCs w:val="20"/>
          <w:lang w:val="pl-PL"/>
        </w:rPr>
        <w:t>Uwagi:</w:t>
      </w:r>
    </w:p>
    <w:p w14:paraId="4CB149DD" w14:textId="77777777" w:rsidR="00584C49" w:rsidRPr="00884E6D" w:rsidRDefault="00000000">
      <w:pPr>
        <w:spacing w:after="40"/>
        <w:ind w:left="198" w:hanging="142"/>
        <w:rPr>
          <w:rFonts w:ascii="Verdana" w:hAnsi="Verdana"/>
          <w:sz w:val="18"/>
          <w:szCs w:val="20"/>
          <w:lang w:val="pl-PL"/>
        </w:rPr>
      </w:pPr>
      <w:r w:rsidRPr="00884E6D">
        <w:rPr>
          <w:rFonts w:ascii="Verdana" w:hAnsi="Verdana"/>
          <w:sz w:val="16"/>
          <w:szCs w:val="20"/>
          <w:lang w:val="pl-PL"/>
        </w:rPr>
        <w:t>• Zamawiający dopuszcza łączenie funkcji przez jedną osobę, jeżeli osoba ta posiada wszystkie wymagane dla łączonych funkcji uprawnienia i kwalifikacje, a przepisy prawa nie sprzeciwiają się łączeniu tych funkcji.</w:t>
      </w:r>
    </w:p>
    <w:p w14:paraId="486B85D1" w14:textId="77777777" w:rsidR="00584C49" w:rsidRPr="00884E6D" w:rsidRDefault="00000000">
      <w:pPr>
        <w:spacing w:after="40"/>
        <w:ind w:left="198" w:hanging="142"/>
        <w:rPr>
          <w:rFonts w:ascii="Verdana" w:hAnsi="Verdana"/>
          <w:sz w:val="18"/>
          <w:szCs w:val="20"/>
          <w:lang w:val="pl-PL"/>
        </w:rPr>
      </w:pPr>
      <w:r w:rsidRPr="00884E6D">
        <w:rPr>
          <w:rFonts w:ascii="Verdana" w:hAnsi="Verdana"/>
          <w:sz w:val="16"/>
          <w:szCs w:val="20"/>
          <w:lang w:val="pl-PL"/>
        </w:rPr>
        <w:t>• Jeżeli rozwiązania projektowe będą wymagały udziału projektanta lub kierownika robót innych specjalności, Wykonawca zapewnia takie osoby niezależnie od minimalnego warunku udziału.</w:t>
      </w:r>
    </w:p>
    <w:p w14:paraId="5FF9774B" w14:textId="77777777" w:rsidR="00584C49" w:rsidRPr="00884E6D" w:rsidRDefault="00000000">
      <w:pPr>
        <w:spacing w:after="40"/>
        <w:ind w:left="198" w:hanging="142"/>
        <w:rPr>
          <w:rFonts w:ascii="Verdana" w:hAnsi="Verdana"/>
          <w:sz w:val="18"/>
          <w:szCs w:val="20"/>
          <w:lang w:val="pl-PL"/>
        </w:rPr>
      </w:pPr>
      <w:r w:rsidRPr="00884E6D">
        <w:rPr>
          <w:rFonts w:ascii="Verdana" w:hAnsi="Verdana"/>
          <w:sz w:val="16"/>
          <w:szCs w:val="20"/>
          <w:lang w:val="pl-PL"/>
        </w:rPr>
        <w:t>• W wykazie należy podać informacje pozwalające jednoznacznie zweryfikować spełnienie warunku, w tym numery i zakres uprawnień lub certyfikatów oraz podstawę dysponowania daną osobą.</w:t>
      </w:r>
    </w:p>
    <w:p w14:paraId="00626652" w14:textId="77777777" w:rsidR="00584C49" w:rsidRPr="00884E6D" w:rsidRDefault="00000000">
      <w:pPr>
        <w:rPr>
          <w:rFonts w:ascii="Verdana" w:hAnsi="Verdana"/>
          <w:sz w:val="18"/>
          <w:szCs w:val="20"/>
          <w:lang w:val="pl-PL"/>
        </w:rPr>
      </w:pPr>
      <w:r w:rsidRPr="00884E6D">
        <w:rPr>
          <w:rFonts w:ascii="Verdana" w:hAnsi="Verdana"/>
          <w:sz w:val="18"/>
          <w:szCs w:val="20"/>
          <w:lang w:val="pl-PL"/>
        </w:rPr>
        <w:t>Oświadczam, że wskazane osoby będą skierowane do realizacji zamówienia w zakresie podanym w wykazie oraz że informacje zawarte w wykazie są zgodne z prawdą.</w:t>
      </w:r>
    </w:p>
    <w:p w14:paraId="59FC04BF" w14:textId="77777777" w:rsidR="00584C49" w:rsidRPr="00884E6D" w:rsidRDefault="00584C49">
      <w:pPr>
        <w:rPr>
          <w:rFonts w:ascii="Verdana" w:hAnsi="Verdana"/>
          <w:sz w:val="18"/>
          <w:szCs w:val="20"/>
          <w:lang w:val="pl-PL"/>
        </w:rPr>
      </w:pPr>
    </w:p>
    <w:p w14:paraId="344EECA1" w14:textId="77777777" w:rsidR="00584C49" w:rsidRPr="00884E6D" w:rsidRDefault="00000000">
      <w:pPr>
        <w:spacing w:before="80" w:after="40"/>
        <w:rPr>
          <w:rFonts w:ascii="Verdana" w:hAnsi="Verdana"/>
          <w:sz w:val="18"/>
          <w:szCs w:val="20"/>
          <w:lang w:val="pl-PL"/>
        </w:rPr>
      </w:pPr>
      <w:r w:rsidRPr="00884E6D">
        <w:rPr>
          <w:rFonts w:ascii="Verdana" w:hAnsi="Verdana"/>
          <w:i/>
          <w:sz w:val="16"/>
          <w:szCs w:val="20"/>
          <w:lang w:val="pl-PL"/>
        </w:rPr>
        <w:t>Dokument należy podpisać zgodnie z wymaganiami SWZ i przepisami dotyczącymi elektronicznego składania dokumentów w postępowaniu o udzielenie zamówienia publicznego.</w:t>
      </w:r>
    </w:p>
    <w:sectPr w:rsidR="00584C49" w:rsidRPr="00884E6D" w:rsidSect="00034616">
      <w:headerReference w:type="default" r:id="rId8"/>
      <w:footerReference w:type="default" r:id="rId9"/>
      <w:pgSz w:w="11906" w:h="16838"/>
      <w:pgMar w:top="1587" w:right="964" w:bottom="1020" w:left="964" w:header="255" w:footer="36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054716" w14:textId="77777777" w:rsidR="00856F66" w:rsidRDefault="00856F66">
      <w:pPr>
        <w:spacing w:after="0" w:line="240" w:lineRule="auto"/>
      </w:pPr>
      <w:r>
        <w:separator/>
      </w:r>
    </w:p>
  </w:endnote>
  <w:endnote w:type="continuationSeparator" w:id="0">
    <w:p w14:paraId="2C8041F2" w14:textId="77777777" w:rsidR="00856F66" w:rsidRDefault="00856F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E690B6" w14:textId="77777777" w:rsidR="00584C49" w:rsidRDefault="00000000">
    <w:pPr>
      <w:pStyle w:val="Stopka"/>
      <w:jc w:val="right"/>
    </w:pPr>
    <w:r>
      <w:rPr>
        <w:sz w:val="16"/>
      </w:rPr>
      <w:t xml:space="preserve">Strona </w:t>
    </w:r>
    <w:r>
      <w:fldChar w:fldCharType="begin"/>
    </w:r>
    <w:r>
      <w:instrText>PAGE</w:instrText>
    </w:r>
    <w:r w:rsidR="00884E6D">
      <w:fldChar w:fldCharType="separate"/>
    </w:r>
    <w:r w:rsidR="00884E6D">
      <w:rPr>
        <w:noProof/>
      </w:rPr>
      <w:t>1</w:t>
    </w:r>
    <w:r>
      <w:fldChar w:fldCharType="end"/>
    </w:r>
    <w:r>
      <w:rPr>
        <w:sz w:val="16"/>
      </w:rPr>
      <w:t xml:space="preserve"> z </w:t>
    </w:r>
    <w:r>
      <w:fldChar w:fldCharType="begin"/>
    </w:r>
    <w:r>
      <w:instrText>NUMPAGES</w:instrText>
    </w:r>
    <w:r w:rsidR="00884E6D">
      <w:fldChar w:fldCharType="separate"/>
    </w:r>
    <w:r w:rsidR="00884E6D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2837B9" w14:textId="77777777" w:rsidR="00856F66" w:rsidRDefault="00856F66">
      <w:pPr>
        <w:spacing w:after="0" w:line="240" w:lineRule="auto"/>
      </w:pPr>
      <w:r>
        <w:separator/>
      </w:r>
    </w:p>
  </w:footnote>
  <w:footnote w:type="continuationSeparator" w:id="0">
    <w:p w14:paraId="70138E57" w14:textId="77777777" w:rsidR="00856F66" w:rsidRDefault="00856F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2B8922" w14:textId="77777777" w:rsidR="00584C49" w:rsidRPr="00884E6D" w:rsidRDefault="00000000">
    <w:pPr>
      <w:pStyle w:val="Nagwek"/>
      <w:spacing w:after="40"/>
      <w:jc w:val="center"/>
      <w:rPr>
        <w:lang w:val="pl-PL"/>
      </w:rPr>
    </w:pPr>
    <w:r w:rsidRPr="00884E6D">
      <w:rPr>
        <w:lang w:val="pl-PL"/>
      </w:rPr>
      <w:drawing>
        <wp:inline distT="0" distB="0" distL="0" distR="0" wp14:anchorId="0F55FCC0" wp14:editId="70CE00CD">
          <wp:extent cx="3311999" cy="687097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u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311999" cy="68709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tbl>
    <w:tblPr>
      <w:tblW w:w="0" w:type="auto"/>
      <w:jc w:val="center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Look w:val="04A0" w:firstRow="1" w:lastRow="0" w:firstColumn="1" w:lastColumn="0" w:noHBand="0" w:noVBand="1"/>
    </w:tblPr>
    <w:tblGrid>
      <w:gridCol w:w="4932"/>
      <w:gridCol w:w="4932"/>
    </w:tblGrid>
    <w:tr w:rsidR="00584C49" w:rsidRPr="00884E6D" w14:paraId="43646B45" w14:textId="77777777">
      <w:trPr>
        <w:jc w:val="center"/>
      </w:trPr>
      <w:tc>
        <w:tcPr>
          <w:tcW w:w="4932" w:type="dxa"/>
          <w:tcMar>
            <w:top w:w="80" w:type="dxa"/>
            <w:left w:w="90" w:type="dxa"/>
            <w:bottom w:w="80" w:type="dxa"/>
            <w:right w:w="90" w:type="dxa"/>
          </w:tcMar>
          <w:vAlign w:val="center"/>
        </w:tcPr>
        <w:p w14:paraId="1038B89E" w14:textId="77777777" w:rsidR="00584C49" w:rsidRPr="00884E6D" w:rsidRDefault="00000000">
          <w:pPr>
            <w:spacing w:after="0"/>
            <w:rPr>
              <w:lang w:val="pl-PL"/>
            </w:rPr>
          </w:pPr>
          <w:r w:rsidRPr="00884E6D">
            <w:rPr>
              <w:b/>
              <w:sz w:val="17"/>
              <w:lang w:val="pl-PL"/>
            </w:rPr>
            <w:t>Postępowanie nr 14/2026</w:t>
          </w:r>
        </w:p>
      </w:tc>
      <w:tc>
        <w:tcPr>
          <w:tcW w:w="4932" w:type="dxa"/>
          <w:tcMar>
            <w:top w:w="80" w:type="dxa"/>
            <w:left w:w="90" w:type="dxa"/>
            <w:bottom w:w="80" w:type="dxa"/>
            <w:right w:w="90" w:type="dxa"/>
          </w:tcMar>
          <w:vAlign w:val="center"/>
        </w:tcPr>
        <w:p w14:paraId="6B0F4203" w14:textId="77777777" w:rsidR="00584C49" w:rsidRPr="00884E6D" w:rsidRDefault="00000000">
          <w:pPr>
            <w:spacing w:after="0"/>
            <w:jc w:val="right"/>
            <w:rPr>
              <w:lang w:val="pl-PL"/>
            </w:rPr>
          </w:pPr>
          <w:r w:rsidRPr="00884E6D">
            <w:rPr>
              <w:b/>
              <w:sz w:val="17"/>
              <w:lang w:val="pl-PL"/>
            </w:rPr>
            <w:t>Załącznik nr 6 do SWZ</w:t>
          </w: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300112467">
    <w:abstractNumId w:val="8"/>
  </w:num>
  <w:num w:numId="2" w16cid:durableId="789057804">
    <w:abstractNumId w:val="6"/>
  </w:num>
  <w:num w:numId="3" w16cid:durableId="396169166">
    <w:abstractNumId w:val="5"/>
  </w:num>
  <w:num w:numId="4" w16cid:durableId="322776502">
    <w:abstractNumId w:val="4"/>
  </w:num>
  <w:num w:numId="5" w16cid:durableId="620452013">
    <w:abstractNumId w:val="7"/>
  </w:num>
  <w:num w:numId="6" w16cid:durableId="1312127604">
    <w:abstractNumId w:val="3"/>
  </w:num>
  <w:num w:numId="7" w16cid:durableId="1753433371">
    <w:abstractNumId w:val="2"/>
  </w:num>
  <w:num w:numId="8" w16cid:durableId="1521040980">
    <w:abstractNumId w:val="1"/>
  </w:num>
  <w:num w:numId="9" w16cid:durableId="18999768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29639D"/>
    <w:rsid w:val="00326F90"/>
    <w:rsid w:val="00584C49"/>
    <w:rsid w:val="006C045F"/>
    <w:rsid w:val="00856F66"/>
    <w:rsid w:val="00884E6D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F7E11F1"/>
  <w14:defaultImageDpi w14:val="300"/>
  <w15:docId w15:val="{7E2F2CFA-E0B9-41C4-ACE6-480F8A7212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  <w:pPr>
      <w:spacing w:after="80" w:line="252" w:lineRule="auto"/>
    </w:pPr>
    <w:rPr>
      <w:rFonts w:ascii="Arial" w:eastAsia="Arial" w:hAnsi="Arial"/>
      <w:sz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405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2834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Zbigniew ZC. Chromik</cp:lastModifiedBy>
  <cp:revision>2</cp:revision>
  <dcterms:created xsi:type="dcterms:W3CDTF">2026-08-12T12:31:00Z</dcterms:created>
  <dcterms:modified xsi:type="dcterms:W3CDTF">2026-08-12T12:31:00Z</dcterms:modified>
  <cp:category/>
</cp:coreProperties>
</file>